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不合格品台账</w:t>
      </w:r>
    </w:p>
    <w:p>
      <w:r>
        <w:t>记录编号：FM-026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不合格数量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不合格描述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处置方式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